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15" w:rsidRDefault="00512115">
      <w:pPr>
        <w:autoSpaceDE w:val="0"/>
        <w:autoSpaceDN w:val="0"/>
        <w:spacing w:after="78" w:line="220" w:lineRule="exact"/>
      </w:pPr>
    </w:p>
    <w:p w:rsidR="00512115" w:rsidRPr="009C3BCE" w:rsidRDefault="00C7497A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12115" w:rsidRPr="009C3BCE" w:rsidRDefault="00C7497A">
      <w:pPr>
        <w:autoSpaceDE w:val="0"/>
        <w:autoSpaceDN w:val="0"/>
        <w:spacing w:before="670" w:after="0" w:line="230" w:lineRule="auto"/>
        <w:ind w:left="60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512115" w:rsidRPr="009C3BCE" w:rsidRDefault="00C7497A">
      <w:pPr>
        <w:autoSpaceDE w:val="0"/>
        <w:autoSpaceDN w:val="0"/>
        <w:spacing w:before="670" w:after="0" w:line="230" w:lineRule="auto"/>
        <w:ind w:right="3412"/>
        <w:jc w:val="right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 УО Миллеровского района</w:t>
      </w:r>
    </w:p>
    <w:p w:rsidR="00512115" w:rsidRPr="009C3BCE" w:rsidRDefault="00C7497A">
      <w:pPr>
        <w:autoSpaceDE w:val="0"/>
        <w:autoSpaceDN w:val="0"/>
        <w:spacing w:before="670" w:after="1436" w:line="230" w:lineRule="auto"/>
        <w:ind w:right="3908"/>
        <w:jc w:val="right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МБОУ гимназия № 1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870" w:bottom="1440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512115" w:rsidRPr="009C3BCE" w:rsidRDefault="00C7497A" w:rsidP="009C3BCE">
      <w:pPr>
        <w:autoSpaceDE w:val="0"/>
        <w:autoSpaceDN w:val="0"/>
        <w:spacing w:after="0" w:line="266" w:lineRule="auto"/>
        <w:ind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РАССМОТРЕНО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на педагогическом совете №1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Председатель педсовета Пономарев Н.И.</w:t>
      </w:r>
    </w:p>
    <w:p w:rsidR="00273D45" w:rsidRPr="009C3BCE" w:rsidRDefault="00C7497A" w:rsidP="00273D45">
      <w:pPr>
        <w:autoSpaceDE w:val="0"/>
        <w:autoSpaceDN w:val="0"/>
        <w:spacing w:before="182" w:after="1242" w:line="324" w:lineRule="auto"/>
        <w:ind w:left="200" w:right="172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Протокол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№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</w:t>
      </w:r>
      <w:r w:rsidR="00273D45" w:rsidRPr="009C3BCE">
        <w:rPr>
          <w:lang w:val="ru-RU"/>
        </w:rPr>
        <w:br/>
      </w:r>
      <w:proofErr w:type="gramStart"/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</w:t>
      </w:r>
      <w:proofErr w:type="gramEnd"/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</w:t>
      </w:r>
    </w:p>
    <w:p w:rsidR="00512115" w:rsidRPr="009C3BCE" w:rsidRDefault="00C7497A" w:rsidP="009C3BCE">
      <w:pPr>
        <w:autoSpaceDE w:val="0"/>
        <w:autoSpaceDN w:val="0"/>
        <w:spacing w:before="182" w:after="0" w:line="324" w:lineRule="auto"/>
        <w:ind w:right="1728"/>
        <w:rPr>
          <w:lang w:val="ru-RU"/>
        </w:rPr>
      </w:pPr>
      <w:r w:rsidRPr="009C3BCE">
        <w:rPr>
          <w:lang w:val="ru-RU"/>
        </w:rPr>
        <w:br/>
      </w:r>
    </w:p>
    <w:p w:rsidR="00512115" w:rsidRPr="009C3BCE" w:rsidRDefault="00512115">
      <w:pPr>
        <w:rPr>
          <w:lang w:val="ru-RU"/>
        </w:rPr>
        <w:sectPr w:rsidR="00512115" w:rsidRPr="009C3BCE">
          <w:type w:val="continuous"/>
          <w:pgSz w:w="11900" w:h="16840"/>
          <w:pgMar w:top="298" w:right="870" w:bottom="1440" w:left="1440" w:header="720" w:footer="720" w:gutter="0"/>
          <w:cols w:num="2" w:space="720" w:equalWidth="0">
            <w:col w:w="6132" w:space="0"/>
            <w:col w:w="3457" w:space="0"/>
          </w:cols>
          <w:docGrid w:linePitch="360"/>
        </w:sectPr>
      </w:pPr>
    </w:p>
    <w:p w:rsidR="00512115" w:rsidRPr="009C3BCE" w:rsidRDefault="00C7497A">
      <w:pPr>
        <w:autoSpaceDE w:val="0"/>
        <w:autoSpaceDN w:val="0"/>
        <w:spacing w:after="0" w:line="286" w:lineRule="auto"/>
        <w:ind w:left="20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УТВЕРЖДЕНО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Директор МБОУ гимназия №1 Пономарев Н.И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. </w:t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Пономарев</w:t>
      </w:r>
    </w:p>
    <w:p w:rsidR="00512115" w:rsidRPr="009C3BCE" w:rsidRDefault="00C7497A">
      <w:pPr>
        <w:autoSpaceDE w:val="0"/>
        <w:autoSpaceDN w:val="0"/>
        <w:spacing w:before="182" w:after="1242" w:line="324" w:lineRule="auto"/>
        <w:ind w:left="200" w:right="172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Приказ №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</w:t>
      </w:r>
      <w:r w:rsidRPr="009C3BCE">
        <w:rPr>
          <w:lang w:val="ru-RU"/>
        </w:rPr>
        <w:br/>
      </w:r>
      <w:proofErr w:type="gramStart"/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</w:t>
      </w:r>
      <w:proofErr w:type="gramEnd"/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</w:t>
      </w:r>
    </w:p>
    <w:p w:rsidR="00512115" w:rsidRPr="009C3BCE" w:rsidRDefault="00512115">
      <w:pPr>
        <w:rPr>
          <w:lang w:val="ru-RU"/>
        </w:rPr>
        <w:sectPr w:rsidR="00512115" w:rsidRPr="009C3BCE">
          <w:type w:val="nextColumn"/>
          <w:pgSz w:w="11900" w:h="16840"/>
          <w:pgMar w:top="298" w:right="870" w:bottom="1440" w:left="1440" w:header="720" w:footer="720" w:gutter="0"/>
          <w:cols w:num="2" w:space="720" w:equalWidth="0">
            <w:col w:w="6132" w:space="0"/>
            <w:col w:w="3457" w:space="0"/>
          </w:cols>
          <w:docGrid w:linePitch="360"/>
        </w:sectPr>
      </w:pPr>
    </w:p>
    <w:p w:rsidR="00512115" w:rsidRPr="009C3BCE" w:rsidRDefault="00C7497A">
      <w:pPr>
        <w:autoSpaceDE w:val="0"/>
        <w:autoSpaceDN w:val="0"/>
        <w:spacing w:after="0" w:line="262" w:lineRule="auto"/>
        <w:ind w:left="3024" w:right="3600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РАБОЧАЯ ПРОГРАММА </w:t>
      </w:r>
      <w:r w:rsidRPr="009C3BCE">
        <w:rPr>
          <w:lang w:val="ru-RU"/>
        </w:rPr>
        <w:br/>
      </w:r>
    </w:p>
    <w:p w:rsidR="00512115" w:rsidRPr="009C3BCE" w:rsidRDefault="00C7497A">
      <w:pPr>
        <w:autoSpaceDE w:val="0"/>
        <w:autoSpaceDN w:val="0"/>
        <w:spacing w:before="166" w:after="0" w:line="262" w:lineRule="auto"/>
        <w:ind w:left="1440" w:right="1872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учебного курса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«Основы духовно-нравственной культуры народов России»</w:t>
      </w:r>
    </w:p>
    <w:p w:rsidR="00512115" w:rsidRPr="009C3BCE" w:rsidRDefault="000F4AD6">
      <w:pPr>
        <w:autoSpaceDE w:val="0"/>
        <w:autoSpaceDN w:val="0"/>
        <w:spacing w:before="670" w:after="0" w:line="262" w:lineRule="auto"/>
        <w:ind w:left="2304" w:right="2736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для 6</w:t>
      </w:r>
      <w:r w:rsidR="00C7497A"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б, 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г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классов</w:t>
      </w:r>
      <w:r w:rsidR="00C7497A"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основного общего образования </w:t>
      </w:r>
      <w:r w:rsidR="00C7497A" w:rsidRPr="009C3BCE">
        <w:rPr>
          <w:lang w:val="ru-RU"/>
        </w:rPr>
        <w:br/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на 2023-2024</w:t>
      </w:r>
      <w:r w:rsidR="00C7497A"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9C3BCE" w:rsidRDefault="00C7497A" w:rsidP="00273D45">
      <w:pPr>
        <w:autoSpaceDE w:val="0"/>
        <w:autoSpaceDN w:val="0"/>
        <w:spacing w:before="2112" w:after="0" w:line="262" w:lineRule="auto"/>
        <w:ind w:left="49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Составит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ель: </w:t>
      </w:r>
      <w:proofErr w:type="spellStart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Рекиян</w:t>
      </w:r>
      <w:proofErr w:type="spellEnd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Елена Александровна</w:t>
      </w:r>
      <w:r w:rsidRPr="009C3BCE">
        <w:rPr>
          <w:lang w:val="ru-RU"/>
        </w:rPr>
        <w:br/>
      </w:r>
    </w:p>
    <w:p w:rsidR="009C3BCE" w:rsidRDefault="00273D45" w:rsidP="009C3BCE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 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ИЗО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 ОДНКНР</w:t>
      </w:r>
    </w:p>
    <w:p w:rsidR="009C3BCE" w:rsidRPr="009C3BCE" w:rsidRDefault="00273D45" w:rsidP="00273D45">
      <w:pPr>
        <w:jc w:val="center"/>
        <w:rPr>
          <w:lang w:val="ru-RU"/>
        </w:rPr>
      </w:pPr>
      <w:r>
        <w:rPr>
          <w:lang w:val="ru-RU"/>
        </w:rPr>
        <w:t>г. Миллерово 2023г</w:t>
      </w:r>
      <w:r w:rsidR="009C3BCE">
        <w:rPr>
          <w:lang w:val="ru-RU"/>
        </w:rPr>
        <w:t>.</w:t>
      </w:r>
    </w:p>
    <w:p w:rsidR="009C3BCE" w:rsidRPr="009C3BCE" w:rsidRDefault="009C3BCE" w:rsidP="009C3BCE">
      <w:pPr>
        <w:rPr>
          <w:lang w:val="ru-RU"/>
        </w:rPr>
        <w:sectPr w:rsidR="009C3BCE" w:rsidRPr="009C3BCE">
          <w:type w:val="continuous"/>
          <w:pgSz w:w="11900" w:h="16840"/>
          <w:pgMar w:top="298" w:right="870" w:bottom="1440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512115" w:rsidRPr="009C3BCE" w:rsidRDefault="00512115" w:rsidP="009C3BCE">
      <w:pPr>
        <w:rPr>
          <w:lang w:val="ru-RU"/>
        </w:rPr>
        <w:sectPr w:rsidR="00512115" w:rsidRPr="009C3BCE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12115" w:rsidRPr="009C3BCE" w:rsidRDefault="00C7497A">
      <w:pPr>
        <w:autoSpaceDE w:val="0"/>
        <w:autoSpaceDN w:val="0"/>
        <w:spacing w:before="346" w:after="0" w:line="2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КУРСА «ОСНОВЫ ДУХОВНО-НРАВСТВЕННОЙ КУЛЬТУРЫ НАРОДОВ РОССИИ»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Программа по предметной области «Основы духовно-нравственной культуры народо</w:t>
      </w:r>
      <w:r w:rsidR="000F4AD6">
        <w:rPr>
          <w:rFonts w:ascii="Times New Roman" w:eastAsia="Times New Roman" w:hAnsi="Times New Roman"/>
          <w:color w:val="000000"/>
          <w:sz w:val="24"/>
          <w:lang w:val="ru-RU"/>
        </w:rPr>
        <w:t>в России</w:t>
      </w:r>
      <w:proofErr w:type="gramStart"/>
      <w:r w:rsidR="000F4AD6">
        <w:rPr>
          <w:rFonts w:ascii="Times New Roman" w:eastAsia="Times New Roman" w:hAnsi="Times New Roman"/>
          <w:color w:val="000000"/>
          <w:sz w:val="24"/>
          <w:lang w:val="ru-RU"/>
        </w:rPr>
        <w:t>»(</w:t>
      </w:r>
      <w:proofErr w:type="gramEnd"/>
      <w:r w:rsidR="000F4AD6">
        <w:rPr>
          <w:rFonts w:ascii="Times New Roman" w:eastAsia="Times New Roman" w:hAnsi="Times New Roman"/>
          <w:color w:val="000000"/>
          <w:sz w:val="24"/>
          <w:lang w:val="ru-RU"/>
        </w:rPr>
        <w:t>далее  — ОДНКНР) для 6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классов образовательных организаций составлена в соответствии с: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предметным);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512115" w:rsidRPr="009C3BCE" w:rsidRDefault="00C7497A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необходимость формирования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512115" w:rsidRPr="009C3BCE" w:rsidRDefault="00C7497A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 — один из ключевых национальных приоритетов Российской Федерации, способствующих дальнейшей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гуманизации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512115" w:rsidRPr="009C3BCE" w:rsidRDefault="00C7497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Центральная идея гражданской идентичности — образ будущего нашей страны, который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формируется с учётом национальных и стратегических приоритетов российского общества,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512115" w:rsidRPr="009C3BCE" w:rsidRDefault="00C7497A">
      <w:pPr>
        <w:autoSpaceDE w:val="0"/>
        <w:autoSpaceDN w:val="0"/>
        <w:spacing w:before="70" w:after="0" w:line="283" w:lineRule="auto"/>
        <w:ind w:right="432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 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Не менее важно отметить, что данный курс формируется и преподаётся в соответствии с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принципами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культурологичности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культуросообразности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самопрезентации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 исторические и современные особенности духовно-нравственного развития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512115" w:rsidRPr="009C3BCE" w:rsidRDefault="00C7497A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 курса представлен через актуализацию макроуровня (Россия в целом как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многонациональное,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поликонфессиональное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государство, с едиными для всех законами,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</w:t>
      </w:r>
      <w:proofErr w:type="spellStart"/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культурологичности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научности подходов и содержания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соответствия требованиям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формирования гражданского самосознания и общероссийской гражданской идентичности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надконфессионального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гражданского единства народов России как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512115" w:rsidRPr="009C3BCE" w:rsidRDefault="00C7497A">
      <w:pPr>
        <w:autoSpaceDE w:val="0"/>
        <w:autoSpaceDN w:val="0"/>
        <w:spacing w:before="264" w:after="0" w:line="2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КУРСА «ОСНОВЫ ДУХОВНО-НРАВСТВЕННОЙ КУЛЬТУРЫ НАРОДОВ РОССИИ»</w:t>
      </w:r>
    </w:p>
    <w:p w:rsidR="00512115" w:rsidRPr="009C3BCE" w:rsidRDefault="00C749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курса являются:</w:t>
      </w:r>
    </w:p>
    <w:p w:rsidR="00512115" w:rsidRPr="009C3BCE" w:rsidRDefault="00C7497A">
      <w:pPr>
        <w:autoSpaceDE w:val="0"/>
        <w:autoSpaceDN w:val="0"/>
        <w:spacing w:before="178" w:after="0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 w:rsidRPr="009C3BCE">
        <w:rPr>
          <w:lang w:val="ru-RU"/>
        </w:rPr>
        <w:br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этноконфессионального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и сохранение уважения к ценностям и убеждениям представителей разных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4" w:bottom="398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курса определяют следующие </w:t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и бережного отношения к историческому, религиозному и культурному наследию народов России;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8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512115" w:rsidRPr="009C3BCE" w:rsidRDefault="00C7497A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углублению представлений о светской этике, религиозной культуре народов России, их роли в развитии современного общества;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воспитанию патриотизма; уважения к истории, языку, культурным и религиозным традициям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62" w:bottom="39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раскрытию природы духовно-нравственных ценностей российского общества, объединяющих светскость и духовность;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ответственного отношения к учению и труду, готовности и 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способности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512115" w:rsidRPr="009C3BCE" w:rsidRDefault="00C7497A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512115" w:rsidRPr="009C3BCE" w:rsidRDefault="00C7497A">
      <w:pPr>
        <w:autoSpaceDE w:val="0"/>
        <w:autoSpaceDN w:val="0"/>
        <w:spacing w:before="322" w:after="0" w:line="262" w:lineRule="auto"/>
        <w:ind w:right="100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«ОСНОВЫ ДУХОВНО-НРАВСТВЕННОЙ КУЛЬТУРЫ НАРОДОВ РОССИИ» В УЧЕБНОМ ПЛАНЕ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КУРСА</w:t>
      </w:r>
    </w:p>
    <w:p w:rsidR="00512115" w:rsidRPr="009C3BCE" w:rsidRDefault="00C7497A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1.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«Россия — наш общий дом»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1. Зачем изучать курс «Основы духовно-нравственной культуры народов России»?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культурообразующий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 и язык межнационального общения.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Важность общего языка для всех народов России. Возможности, которые даёт русский язык.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Духовно-нравственная культура. Искусство, наука, духовность. Мораль, нравственность, ценности.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Художественное осмысление мира. Символ и знак. Духовная культура как реализация ценностей.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Религия и культура. Что такое религия, её роль в жизни общества и человека.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Государствообразующие религии России. Единство ценностей в религиях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512115" w:rsidRPr="009C3BCE" w:rsidRDefault="00C749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5184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«Семья и духовно-нравственные ценности»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11. Семья — хранитель духовных ценностей.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 народов России. Межнациональные семьи. Семейное воспитание как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трансляция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Социальные роли в истории семьи. Роль домашнего труда. Роль нравственных норм в благополучии семьи.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(практическое занятие).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Рассказ о своей семье (с использованием фотографий, книг, писем и др.). Семейное древо.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традиции.</w:t>
      </w:r>
    </w:p>
    <w:p w:rsidR="00512115" w:rsidRPr="009C3BCE" w:rsidRDefault="00C7497A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3.</w:t>
      </w:r>
    </w:p>
    <w:p w:rsidR="00512115" w:rsidRPr="009C3BCE" w:rsidRDefault="00C7497A">
      <w:pPr>
        <w:autoSpaceDE w:val="0"/>
        <w:autoSpaceDN w:val="0"/>
        <w:spacing w:before="72" w:after="0" w:line="262" w:lineRule="auto"/>
        <w:ind w:left="180" w:right="532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«Духовно-нравственное богатство личности»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17. Личность — общество — культура.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512115" w:rsidRPr="009C3BCE" w:rsidRDefault="00C7497A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4. «Культурное единство России»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20. Историческая память как духовно-нравственная ценность.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культур.</w:t>
      </w:r>
    </w:p>
    <w:p w:rsidR="00512115" w:rsidRPr="009C3BCE" w:rsidRDefault="00C7497A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Взаимодействие культур.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Межпоколенная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справедливость, коллективизм, взаимопомощь, историческая память и преемственность поколений, единство народов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688" w:bottom="31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в культуре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28. Изобразительное искусство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644" w:bottom="144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12115" w:rsidRPr="009C3BCE" w:rsidRDefault="00C7497A">
      <w:pPr>
        <w:autoSpaceDE w:val="0"/>
        <w:autoSpaceDN w:val="0"/>
        <w:spacing w:before="346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12115" w:rsidRPr="009C3BCE" w:rsidRDefault="00C7497A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Личностные результаты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целенаправленной социально значимой деятельности;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Патриотическое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Самоопределение (личностное, профессиональное, жизненное):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Гражданское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потребительстве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веротерпимости, уважительного отношения к религиозным чувствам, взглядам людей или их отсутствию.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Ценности познавательной деятельности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Смыслообразование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Духовно-нравственное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ответственного отношения к собственным поступкам;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512115" w:rsidRPr="009C3BCE" w:rsidRDefault="00C7497A">
      <w:pPr>
        <w:autoSpaceDE w:val="0"/>
        <w:autoSpaceDN w:val="0"/>
        <w:spacing w:before="262" w:after="0" w:line="230" w:lineRule="auto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</w:p>
    <w:p w:rsidR="00512115" w:rsidRPr="009C3BCE" w:rsidRDefault="00C7497A">
      <w:pPr>
        <w:autoSpaceDE w:val="0"/>
        <w:autoSpaceDN w:val="0"/>
        <w:spacing w:before="166" w:after="0" w:line="286" w:lineRule="auto"/>
        <w:ind w:right="144" w:firstLine="180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курса включают освоение обучающимися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388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Познавательные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Познавательные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определять понятия, создавать обобщения, устанавливать аналогии,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смысловое чтение;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развитие мотивации к овладению культурой активного использования словарей и других поисковых систем.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180" w:right="360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Коммуникативные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Коммуникативные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512115" w:rsidRPr="009C3BCE" w:rsidRDefault="00C7497A">
      <w:pPr>
        <w:autoSpaceDE w:val="0"/>
        <w:autoSpaceDN w:val="0"/>
        <w:spacing w:before="238" w:after="0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деятельности; владение устной и письменной речью, монологической контекстной речью (коммуникация);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180" w:right="4176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Регулятивные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Регулятивные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16" w:bottom="444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познавательной деятельности (целеполагание);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512115" w:rsidRPr="009C3BCE" w:rsidRDefault="00C7497A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й(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контроль и коррекция);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правильность выполнения учебной задачи, собственные возможности её решения (оценка);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 деятельности.</w:t>
      </w:r>
    </w:p>
    <w:p w:rsidR="00512115" w:rsidRPr="009C3BCE" w:rsidRDefault="00C7497A">
      <w:pPr>
        <w:autoSpaceDE w:val="0"/>
        <w:autoSpaceDN w:val="0"/>
        <w:spacing w:before="322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12115" w:rsidRPr="009C3BCE" w:rsidRDefault="00C7497A">
      <w:pPr>
        <w:autoSpaceDE w:val="0"/>
        <w:autoSpaceDN w:val="0"/>
        <w:spacing w:before="166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1. «Россия — наш общий дом»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1. Зачем изучать курс «Основы духовно-нравственной культуры народов России»?</w:t>
      </w:r>
    </w:p>
    <w:p w:rsidR="00512115" w:rsidRPr="009C3BCE" w:rsidRDefault="00C7497A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цель и предназначение курса «Основы духовно-нравственной культуры народов России», понимать важность изучения культуры и гражданство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образующих религий для формирования личности гражданина России;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языком и культурой, духовно-нравственным развитием личности и социальным поведением.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14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язык, каковы важность его изучения и влияние на миропонимание личности;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908" w:bottom="498" w:left="666" w:header="720" w:footer="720" w:gutter="0"/>
          <w:cols w:space="720" w:equalWidth="0">
            <w:col w:w="1032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0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базовые представления о формировании языка как носителя духовно-нравственных смыслов культуры;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суть и смысл коммуникативной роли языка, в том числе в организации межкультурного диалога и взаимодействия;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своё понимание необходимости нравственной чистоты языка, важности лингвистической гигиены, речевого этикета.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базовые представления о происхождении и развитии русского языка, его взаимосвязи с языками других народов России;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уметь обосновать важность русского языка как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культурообразующего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144" w:right="144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нравственных категориях русского языка и их происхождении.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сформированное представление о понятие «культура»;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выделять общие черты в культуре различных народов, обосновывать их значение и причины.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артефактах культуры;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базовое представление о традиционных укладах хозяйства: земледелии, скотоводстве, охоте, рыболовстве;</w:t>
      </w:r>
    </w:p>
    <w:p w:rsidR="00512115" w:rsidRPr="009C3BCE" w:rsidRDefault="00C7497A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хозяйственным укладом и проявлениями духовной культуры;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таких культурных концептах как «искусство», «наука», «религия»;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давать определения терминам «мораль», «нравственность», «духовные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ценности»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духовность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 на доступном для обучающихся уровне осмысления;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 и взаимосвязь названных терминов с формами их репрезентации в культуре;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значение культурных символов, нравственный и духовный смысл культурных артефактов;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знаки и символы, уметь соотносить их с культурными явлениями, с которыми они связаны.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28" w:right="720" w:bottom="30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3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70" w:lineRule="auto"/>
        <w:ind w:left="240" w:right="576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понятии «религия», уметь пояснить её роль в жизни общества и основные социально-культурные функции;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связь религии и морали;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роль и значение духовных ценностей в религиях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характеризовать государствообразующие конфессии России и их картины мира.</w:t>
      </w:r>
    </w:p>
    <w:p w:rsidR="00512115" w:rsidRPr="009C3BCE" w:rsidRDefault="00C7497A">
      <w:pPr>
        <w:autoSpaceDE w:val="0"/>
        <w:autoSpaceDN w:val="0"/>
        <w:spacing w:before="178" w:after="0" w:line="355" w:lineRule="auto"/>
        <w:ind w:left="240" w:right="144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термин «образование» и уметь обосновать его важность для личности и общества;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основных ступенях образования в России и их необходимости;—  понимать взаимосвязь культуры и образованности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взаимосвязи между знанием, образованием и личностным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профессиональным ростом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512115" w:rsidRPr="009C3BCE" w:rsidRDefault="00C7497A">
      <w:pPr>
        <w:autoSpaceDE w:val="0"/>
        <w:autoSpaceDN w:val="0"/>
        <w:spacing w:before="178" w:after="0" w:line="346" w:lineRule="auto"/>
        <w:ind w:left="24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культуры и истории народов, их культурных особенностях;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выделять общее и единичное в культуре на основе предметных знаний о культуре своего народа;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80" w:after="0" w:line="3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 «Семья и духовно-нравственные ценности»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11. Семья — хранитель духовных ценностей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смысл термина «семья»;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иметь представление о взаимосвязях между типом культуры и особенностями семейного быта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 отношений в семье;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значение термина «поколение» и его взаимосвязь с культурными особенностями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своего времени;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составить рассказ о своей семье в соответствии с культурно-историческими условиями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её существования;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такие понятия, как «счастливая семья», «семейное счастье»;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доказывать важность семьи как хранителя традиций и её воспитательную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58" w:right="728" w:bottom="408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2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роль;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512115" w:rsidRPr="009C3BCE" w:rsidRDefault="00C7497A">
      <w:pPr>
        <w:autoSpaceDE w:val="0"/>
        <w:autoSpaceDN w:val="0"/>
        <w:spacing w:before="178" w:after="0" w:line="370" w:lineRule="auto"/>
        <w:ind w:left="240" w:right="72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понятие «Родина»;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взаимосвязь и различия между концептами «Отечество» и «Родина»;—  понимать, что такое история семьи, каковы формы её выражения и сохранения;—  обосновывать и доказывать взаимосвязь истории семьи и истории народа, государства, человечества.</w:t>
      </w:r>
    </w:p>
    <w:p w:rsidR="00512115" w:rsidRPr="009C3BCE" w:rsidRDefault="00C7497A">
      <w:pPr>
        <w:autoSpaceDE w:val="0"/>
        <w:autoSpaceDN w:val="0"/>
        <w:spacing w:before="180" w:after="0" w:line="350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семейных традициях и обосновывать их важность как ключевых элементах семейных отношений;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взаимосвязь семейных традиций и культуры собственного этноса;—  уметь рассказывать о семейных традициях своего народа и народов России, собственной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роль семейных традиций в культуре общества, трансляции ценностей, духовно-нравственных идеалов.</w:t>
      </w:r>
    </w:p>
    <w:p w:rsidR="00512115" w:rsidRPr="009C3BCE" w:rsidRDefault="00C7497A">
      <w:pPr>
        <w:autoSpaceDE w:val="0"/>
        <w:autoSpaceDN w:val="0"/>
        <w:spacing w:before="178" w:after="0" w:line="338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называть традиционные сказочные и фольклорные сюжеты о семье, семейных обязанностях;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обосновывать своё понимание семейных ценностей, выраженных в фольклорных сюжетах;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важность семейных ценностей с использованием различного иллюстративного материала.</w:t>
      </w:r>
    </w:p>
    <w:p w:rsidR="00512115" w:rsidRPr="009C3BCE" w:rsidRDefault="00C7497A">
      <w:pPr>
        <w:autoSpaceDE w:val="0"/>
        <w:autoSpaceDN w:val="0"/>
        <w:spacing w:before="178" w:after="0" w:line="350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семейное хозяйство и домашний труд;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оценивать семейный уклад и взаимосвязь с социально-экономической структурой общества в форме большой и малой семей;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распределение семейного труда и осознавать его важность для укрепления целостности семьи.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10" w:lineRule="auto"/>
        <w:ind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семьи в культуре 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10" w:bottom="318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38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истории народов России, уметь обосновывать данные закономерности на региональных материалах и примерах из жизни собственной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300" w:after="0" w:line="35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3. «Духовно-нравственное богатство личности»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17. Личность — общество — культура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значение термина «человек» в контексте духовно-нравственной культуры;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обосновать взаимосвязь и взаимообусловленность человека и общества, человека 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культуры;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объяснять различия между обоснованием термина «личность» в быту, в контексте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культуры и творчества;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гуманизм, иметь представление о его источниках в культуре.</w:t>
      </w:r>
    </w:p>
    <w:p w:rsidR="00512115" w:rsidRPr="009C3BCE" w:rsidRDefault="00C7497A">
      <w:pPr>
        <w:autoSpaceDE w:val="0"/>
        <w:autoSpaceDN w:val="0"/>
        <w:spacing w:before="178" w:after="0" w:line="370" w:lineRule="auto"/>
        <w:ind w:left="240" w:right="72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значение термина «творчество» в нескольких аспектах и понимать границы их применимости;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доказывать важность морально- нравственных ограничений в творчестве;—  обосновывать важность творчества как реализацию духовно-нравственных ценностей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доказывать детерминированность творчества культурой своего этноса;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взаимосвязь труда и творчества.</w:t>
      </w:r>
    </w:p>
    <w:p w:rsidR="00512115" w:rsidRPr="009C3BCE" w:rsidRDefault="00C7497A">
      <w:pPr>
        <w:autoSpaceDE w:val="0"/>
        <w:autoSpaceDN w:val="0"/>
        <w:spacing w:before="180" w:after="0" w:line="346" w:lineRule="auto"/>
        <w:ind w:left="240" w:right="144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значение и роль морали и нравственности в жизни человека;—  обосновывать происхождение духовных ценностей, понимание идеалов добра и зла;—  понимать и уметь показывать на примерах значение таких ценностей, как «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взаимопомощь»,«сострадание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», «милосердие», «любовь», «дружба», «коллективизм», «патриотизм», «любовь к близким».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46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4. «Культурное единство России»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20. Историческая память как духовно-нравственная ценность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уметь объяснять суть термина «история», знать основные исторические периоды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 уметь выделять их сущностные черты;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значении и функциях изучения истории;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историю своей семьи и народа как часть мирового исторического процесса. Знать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54" w:bottom="452" w:left="846" w:header="720" w:footer="720" w:gutter="0"/>
          <w:cols w:space="720" w:equalWidth="0">
            <w:col w:w="1030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отличия литературы от других видов художественного творчества;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4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об особенностях литературного повествования, выделять простые выразительные средства литературного языка;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и доказывать важность литературы как культурного явления, как формы трансляции культурных ценностей;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15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находить и обозначать средства выражения морального и нравственного смысла в литературных произведениях.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Иметь представление о значении терминов «взаимодействие культур», «культурный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обмен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»к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ак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распространения и обогащения духовно-нравственных идеалов общества;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важность сохранения культурного наследия;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</w:t>
      </w:r>
    </w:p>
    <w:p w:rsidR="00512115" w:rsidRPr="009C3BCE" w:rsidRDefault="00C7497A">
      <w:pPr>
        <w:autoSpaceDE w:val="0"/>
        <w:autoSpaceDN w:val="0"/>
        <w:spacing w:before="178" w:after="0" w:line="283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принципы федеративного устройства России и концепт «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полиэтничность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называть основные этносы Российской Федерации и регионы, где они традиционно проживают;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ценность многообразия культурных укладов народов Российской Федерации;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готовность к сохранению межнационального и межрелигиозного согласия в России;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выделять общие черты в культуре различных народов, обосновывать их значение и причины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90" w:bottom="372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32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89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природе праздников и обосновывать их важность как элементов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взаимосвязь праздников и культурного уклада;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различать основные типы праздников;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рассказывать о праздничных традициях народов России и собственной семьи;—  анализировать связь праздников и истории, культуры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основной смысл семейных праздников: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определять нравственный смысл праздников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512115" w:rsidRPr="009C3BCE" w:rsidRDefault="00C7497A">
      <w:pPr>
        <w:autoSpaceDE w:val="0"/>
        <w:autoSpaceDN w:val="0"/>
        <w:spacing w:before="178" w:after="0" w:line="355" w:lineRule="auto"/>
        <w:ind w:left="24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народов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Знать, что такое архитектура, уметь охарактеризовать основные типы памятников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архитектуры и проследить связь между их структурой и особенностями культуры и этапами исторического развития;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типом жилищ и типом хозяйственной деятельности;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охарактеризовать связь между уровнем научно-технического развития и типами жилищ;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объяснять взаимосвязь между особенностями архитектуры и духовно-нравственными ценностями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историей памятника и историей края, характеризовать памятники истории и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нравственном и научном смысле краеведческой работы.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5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музыки от других видов художественного творчества, рассказывать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об особенностях музыкального повествования, выделять простые выразительные средства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музыкального языка;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обосновывать и доказывать важность музыки как культурного явления, как формы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трансляции культурных ценностей;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обозначать средства выражения морального и нравственного смысла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музыкальных произведений;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темы музыкального творчества народов России, народные инструменты Тема 28. Изобразительное искусство народов России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изобразительного искусства от других видов художественного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творчества, рассказывать об особенностях и выразительных средствах изобразительного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искусства;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объяснить, что такое скульптура, живопись, графика, фольклорные орнаменты;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52" w:right="710" w:bottom="384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84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находить и обозначать средства выражения морального и нравственного смысла изобразительного искусства;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темы изобразительного искусства народов России.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пословицы и поговорки, обосновывать важность и нужность этих языковых выразительных средств;</w:t>
      </w:r>
    </w:p>
    <w:p w:rsidR="00512115" w:rsidRPr="009C3BCE" w:rsidRDefault="00C7497A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объяснять, что такое эпос, миф, сказка, былина, песня;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национальная литература и каковы её выразительные средства;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оценивать морально-нравственный потенциал национальной литературы.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шестиклассников уровне (с учётом их возрастных особенностей);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(практическое занятие)</w:t>
      </w:r>
    </w:p>
    <w:p w:rsidR="00512115" w:rsidRPr="009C3BCE" w:rsidRDefault="00C7497A">
      <w:pPr>
        <w:autoSpaceDE w:val="0"/>
        <w:autoSpaceDN w:val="0"/>
        <w:spacing w:before="180" w:after="0" w:line="262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отличия культурной географии от физической и политической географии;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понимать, что такое культурная карта народов России;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описывать отдельные области культурной карты в соответствии с их особенностями.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04" w:right="748" w:bottom="998" w:left="846" w:header="720" w:footer="720" w:gutter="0"/>
          <w:cols w:space="720" w:equalWidth="0">
            <w:col w:w="1030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4" w:line="220" w:lineRule="exact"/>
        <w:rPr>
          <w:lang w:val="ru-RU"/>
        </w:rPr>
      </w:pPr>
    </w:p>
    <w:p w:rsidR="00512115" w:rsidRDefault="00C7497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</w:t>
            </w:r>
            <w:r w:rsidR="009833A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личес</w:t>
            </w:r>
            <w:proofErr w:type="spellEnd"/>
            <w:r w:rsidR="009833A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51211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</w:tr>
      <w:tr w:rsidR="00512115" w:rsidRPr="000F4A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1. «Россия — наш общий дом»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Зачем изучать курс «Основы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духовно-нравственной культуры народов России»?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0F4AD6" w:rsidRDefault="00C7497A" w:rsidP="002C0E9B">
            <w:pPr>
              <w:autoSpaceDE w:val="0"/>
              <w:autoSpaceDN w:val="0"/>
              <w:spacing w:before="76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 w:rsid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 w:rsidR="000F4AD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 w:rsidR="000F4AD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129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об особенностях курса ОДНКНР; слушать и понимать объяснения учителя по теме урока;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вести самостоятельную работу с учебником;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 дом — Россия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0F4AD6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="000F4AD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 w:rsidR="000F4AD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и понимать объяснения учителя по теме урока;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необходимости и важности межнационального сотрудничества;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 и история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представления о языке как носителе духовно-нравственных смыслов культуры; </w:t>
            </w:r>
            <w:r w:rsidRPr="009C3BCE">
              <w:rPr>
                <w:lang w:val="ru-RU"/>
              </w:rPr>
              <w:br/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Русский язык — язык общения и язык возможностей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русском языке как языке межнационального общения;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Истоки родной культуры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C0E9B" w:rsidRDefault="002C0E9B">
            <w:pPr>
              <w:autoSpaceDE w:val="0"/>
              <w:autoSpaceDN w:val="0"/>
              <w:spacing w:before="76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</w:t>
            </w: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.2023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том, что такое культура, об общих чертах в культуре разных народов;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C0E9B" w:rsidRDefault="00C7497A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0F4AD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</w:t>
            </w:r>
            <w:proofErr w:type="spellStart"/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ооІ</w:t>
            </w:r>
            <w:proofErr w:type="spellEnd"/>
            <w:r w:rsidRPr="000F4AD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 w:rsidRPr="000F4AD6"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Материальная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традиционных укладах жизни разных народов; 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Духовная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духовной культуре разных народов;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взаимосвязь между проявлениями материальной и духовной культуры;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8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религия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понятии «религия», понимать и уметь объяснять, в чём заключается связь культуры и религии;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образование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смысл понятия «образование», уметь объяснять важность и необходимость образования для общества;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культур России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материал по нескольким источникам, готовить доклады,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0F4A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2. «Семья и духовно-нравственные ценности»</w:t>
            </w:r>
          </w:p>
        </w:tc>
      </w:tr>
      <w:tr w:rsidR="00512115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  — хранитель духовных ценностей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158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решать проблемные задачи; понимать;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что такое семья;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2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 начинается с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как и почему история каждой семьи тесно связана с историей страны, народа;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Традиции семейного воспитания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семьи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фольклорные сюжеты о семье, семейных ценностях;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Труд в истории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Семья в современном мире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 доклад, сообщение; создавать семейное древо; отбирать и сравнивать материал из нескольких источников;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0F4A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3. «Духовно-нравственное богатство личности»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Личность  — общество  —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знать, что такое гуманизм, понимать, что делает человека человеком и какие проявления людей можно назвать гуманными;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Духовный мир человека. Человек —творец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значение слова «человек» в контексте духовно-нравственной культуры;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Личность и духовно-нравственные ценности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примерах важность таких ценностей как взаимопомощь, сострадание, милосердие, любовь, дружба и др.;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0F4A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4. «Культурное единство России»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Историческая память как духовно-нравственная ценность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что такое историческая память, как история каждой семьи связана с историей страны;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Литература как язык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особенности литературы, её отличия от других видов художественного творчества;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Взаимовлияние культур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терминов «взаимодействие </w:t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культур»</w:t>
            </w:r>
            <w:proofErr w:type="gram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культурный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обмен»;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86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объяснять значение основных понятий, отражающих духовно-нравственные ценности;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Регионы России: культурное многообразие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принципы федеративного устройства России, объяснять </w:t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</w:t>
            </w:r>
            <w:proofErr w:type="gram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е«</w:t>
            </w:r>
            <w:proofErr w:type="gram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полиэтничность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рассказывать о культурном разнообразии своей малой Родины;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4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рассказывать о праздничных традициях разных народов и своей семьи; понимать и объяснять;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что такое "народный праздник";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4.7.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Памятники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устанавливать связь между историей памятника и историей края;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4.8.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Музыкальная культура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и называть основные темы музыкального творчества народов России, понимать, как история народа отражается в его музыке;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4.9.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Изобразительное искусство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особенности изобразительного искусства как вида художественного творчества;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4.10.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 и литература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.04.2024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и показывать на примерах, как произведения фольклора отражают историю народа, его духовно-нравственные ценности;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Бытовые традиции народов России: пища, одежда, дом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Культурная карта России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Единство страны  — залог будущего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 w:rsidP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систематизировать учебный материал;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9C3BCE">
              <w:rPr>
                <w:lang w:val="ru-RU"/>
              </w:rPr>
              <w:br/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520"/>
        </w:trPr>
        <w:tc>
          <w:tcPr>
            <w:tcW w:w="3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512115"/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78" w:line="220" w:lineRule="exact"/>
      </w:pPr>
    </w:p>
    <w:p w:rsidR="00512115" w:rsidRPr="00D17F13" w:rsidRDefault="00C7497A">
      <w:pPr>
        <w:autoSpaceDE w:val="0"/>
        <w:autoSpaceDN w:val="0"/>
        <w:spacing w:after="320" w:line="230" w:lineRule="auto"/>
        <w:rPr>
          <w:lang w:val="ru-RU"/>
        </w:rPr>
      </w:pPr>
      <w:r w:rsidRPr="00D17F13">
        <w:rPr>
          <w:rFonts w:ascii="Times New Roman" w:eastAsia="Times New Roman" w:hAnsi="Times New Roman"/>
          <w:b/>
          <w:color w:val="000000"/>
          <w:sz w:val="24"/>
          <w:lang w:val="ru-RU"/>
        </w:rPr>
        <w:t>ПОУРОЧНОЕ ПЛАНИРОВАНИЕ</w:t>
      </w:r>
      <w:r w:rsidR="000F4A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в  6 </w:t>
      </w:r>
      <w:r w:rsidR="00D23E67">
        <w:rPr>
          <w:rFonts w:ascii="Times New Roman" w:eastAsia="Times New Roman" w:hAnsi="Times New Roman"/>
          <w:b/>
          <w:color w:val="000000"/>
          <w:sz w:val="24"/>
          <w:lang w:val="ru-RU"/>
        </w:rPr>
        <w:t>б  классе</w:t>
      </w:r>
      <w:r w:rsidR="00D17F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на  2023-2024 учебный год (34ч.)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64"/>
        <w:gridCol w:w="851"/>
        <w:gridCol w:w="1134"/>
        <w:gridCol w:w="1134"/>
        <w:gridCol w:w="1417"/>
        <w:gridCol w:w="2048"/>
      </w:tblGrid>
      <w:tr w:rsidR="00512115" w:rsidTr="00712C4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512115" w:rsidRPr="00712C47" w:rsidTr="00712C47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3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712C4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онтр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proofErr w:type="gramEnd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712C4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Pr="00712C47" w:rsidRDefault="00512115">
            <w:pPr>
              <w:rPr>
                <w:lang w:val="ru-RU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Pr="00712C47" w:rsidRDefault="00512115">
            <w:pPr>
              <w:rPr>
                <w:lang w:val="ru-RU"/>
              </w:rPr>
            </w:pPr>
          </w:p>
        </w:tc>
      </w:tr>
      <w:tr w:rsidR="00512115" w:rsidRPr="00712C47" w:rsidTr="00712C4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изучать курс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«Основы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нравственной культуры народов России»?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  <w:r w:rsidR="00712C47"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Наш дом — Россия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23E67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08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 и 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23E67" w:rsidP="00712C4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язык — язык общения и язык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возможностей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Истоки родной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23E67" w:rsidRDefault="00D23E67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Материальная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23E67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религия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образование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23E67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Многообразие культур России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Семья  — хранитель духовных ценностей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Родина начинается с семьи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семьи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08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 в истории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Семья в современном мире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Личность  — общество  —культура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23E6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RPr="00712C47" w:rsidTr="00712C4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Духовный мир человека. Человек —творец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 w:rsidP="00D17F13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</w:tbl>
    <w:p w:rsidR="00512115" w:rsidRPr="00712C47" w:rsidRDefault="00512115">
      <w:pPr>
        <w:autoSpaceDE w:val="0"/>
        <w:autoSpaceDN w:val="0"/>
        <w:spacing w:after="0" w:line="14" w:lineRule="exact"/>
        <w:rPr>
          <w:lang w:val="ru-RU"/>
        </w:rPr>
      </w:pPr>
    </w:p>
    <w:p w:rsidR="00512115" w:rsidRPr="00712C47" w:rsidRDefault="00512115">
      <w:pPr>
        <w:rPr>
          <w:lang w:val="ru-RU"/>
        </w:rPr>
        <w:sectPr w:rsidR="00512115" w:rsidRPr="00712C47">
          <w:pgSz w:w="11900" w:h="16840"/>
          <w:pgMar w:top="298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712C47" w:rsidRDefault="0051211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64"/>
        <w:gridCol w:w="851"/>
        <w:gridCol w:w="1134"/>
        <w:gridCol w:w="1134"/>
        <w:gridCol w:w="1417"/>
        <w:gridCol w:w="2048"/>
      </w:tblGrid>
      <w:tr w:rsidR="00512115" w:rsidRPr="00712C47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Личность и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нравственные ценности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512115" w:rsidTr="000F4AD6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Историческая память как духовно-нравственная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23E6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Литература как язык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Взаимовлияние культур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Регионы России: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культурное многообразие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Памятники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 культура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24B11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</w:t>
            </w:r>
            <w:r w:rsidR="00224B11"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 культура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Изобразительное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24B11" w:rsidRDefault="00D23E67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11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 w:rsidP="00D17F13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Бытовые традиции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народов России: пища, </w:t>
            </w:r>
            <w:r w:rsidRPr="009C3BCE">
              <w:rPr>
                <w:lang w:val="ru-RU"/>
              </w:rPr>
              <w:br/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одежда, дом.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0F4A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Культурная карта России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RPr="002C0E9B" w:rsidTr="000F4AD6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страны  — залог будущего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23E67" w:rsidP="00224B11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 w:rsidR="00224B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712C47" w:rsidP="00712C47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Оббщение</w:t>
            </w:r>
            <w:proofErr w:type="spellEnd"/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тем,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амооценка.</w:t>
            </w:r>
            <w:r w:rsidR="00C7497A" w:rsidRPr="009C3BCE">
              <w:rPr>
                <w:lang w:val="ru-RU"/>
              </w:rPr>
              <w:br/>
            </w:r>
          </w:p>
        </w:tc>
      </w:tr>
      <w:tr w:rsidR="00D17F13" w:rsidRPr="002C0E9B" w:rsidTr="000F4AD6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224B11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9C3BCE" w:rsidRDefault="00D17F13" w:rsidP="00D23E6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D23E67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Default="00D17F1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Default="00D17F13" w:rsidP="00712C47">
            <w:pPr>
              <w:autoSpaceDE w:val="0"/>
              <w:autoSpaceDN w:val="0"/>
              <w:spacing w:before="98" w:after="0"/>
              <w:ind w:left="156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512115" w:rsidRPr="009C3BCE" w:rsidRDefault="00512115">
      <w:pPr>
        <w:autoSpaceDE w:val="0"/>
        <w:autoSpaceDN w:val="0"/>
        <w:spacing w:after="0" w:line="14" w:lineRule="exact"/>
        <w:rPr>
          <w:lang w:val="ru-RU"/>
        </w:rPr>
      </w:pP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Default="00D23E67">
      <w:pPr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 6 в,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г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классах  на  2023-2024 учебный год (34ч.)</w:t>
      </w: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64"/>
        <w:gridCol w:w="851"/>
        <w:gridCol w:w="1134"/>
        <w:gridCol w:w="1134"/>
        <w:gridCol w:w="1417"/>
        <w:gridCol w:w="2127"/>
      </w:tblGrid>
      <w:tr w:rsidR="00D23E67" w:rsidTr="00D23E6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23E67" w:rsidRPr="00712C47" w:rsidTr="00D23E67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67" w:rsidRDefault="00D23E67" w:rsidP="00D23E67"/>
        </w:tc>
        <w:tc>
          <w:tcPr>
            <w:tcW w:w="3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67" w:rsidRDefault="00D23E67" w:rsidP="00D23E67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proofErr w:type="gramEnd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67" w:rsidRPr="00712C47" w:rsidRDefault="00D23E67" w:rsidP="00D23E67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67" w:rsidRPr="00712C47" w:rsidRDefault="00D23E67" w:rsidP="00D23E67">
            <w:pPr>
              <w:rPr>
                <w:lang w:val="ru-RU"/>
              </w:rPr>
            </w:pPr>
          </w:p>
        </w:tc>
      </w:tr>
      <w:tr w:rsidR="00D23E67" w:rsidRPr="00712C47" w:rsidTr="00D23E6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изучать курс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«Основы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нравственной культуры народов России»?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</w:t>
            </w:r>
            <w:r w:rsidR="00D23E67"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EA0F95" w:rsidP="00D23E6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язык — язык общения и язык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возможностей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EA0F95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D17F13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08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ие культур России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хранитель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начинается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семьи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D23E6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9C3BCE" w:rsidRDefault="00D23E67" w:rsidP="00D23E6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Семья в современном мире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712C4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EA0F9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E67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Pr="00EA0F95" w:rsidRDefault="00EA0F95" w:rsidP="00D23E6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E67" w:rsidRDefault="00D23E67" w:rsidP="00D23E6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D23E6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Духовный мир человека. Человек </w:t>
            </w:r>
            <w:proofErr w:type="gramStart"/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—т</w:t>
            </w:r>
            <w:proofErr w:type="gramEnd"/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ворец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</w:tbl>
    <w:p w:rsidR="00D23E67" w:rsidRDefault="00D23E67">
      <w:pPr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64"/>
        <w:gridCol w:w="851"/>
        <w:gridCol w:w="1134"/>
        <w:gridCol w:w="1134"/>
        <w:gridCol w:w="1417"/>
        <w:gridCol w:w="2048"/>
      </w:tblGrid>
      <w:tr w:rsidR="00EA0F95" w:rsidRPr="00712C47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Личность и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нравственные ценности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A0F95" w:rsidTr="00BB2B9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Историческая память как духовно-нравственная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D23E6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Взаимовлияние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D17F13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многообразие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D17F13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Памятники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224B11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224B11" w:rsidRDefault="00EA0F95" w:rsidP="00BB2B9C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11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Бытовые традиции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народов России: пища, </w:t>
            </w:r>
            <w:r w:rsidRPr="009C3BC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одежда, дом.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Tr="00BB2B9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Культурная карта России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A0F95" w:rsidRPr="002C0E9B" w:rsidTr="00BB2B9C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страны  — залог будущего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тем, самооценка.</w:t>
            </w:r>
            <w:r w:rsidRPr="009C3BCE">
              <w:rPr>
                <w:lang w:val="ru-RU"/>
              </w:rPr>
              <w:br/>
            </w:r>
          </w:p>
        </w:tc>
      </w:tr>
      <w:tr w:rsidR="00EA0F95" w:rsidRPr="002C0E9B" w:rsidTr="00BB2B9C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224B11" w:rsidRDefault="00EA0F95" w:rsidP="00BB2B9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9C3BCE" w:rsidRDefault="00EA0F95" w:rsidP="00BB2B9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Pr="00712C47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F95" w:rsidRDefault="00EA0F95" w:rsidP="00BB2B9C">
            <w:pPr>
              <w:autoSpaceDE w:val="0"/>
              <w:autoSpaceDN w:val="0"/>
              <w:spacing w:before="98" w:after="0"/>
              <w:ind w:left="156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EA0F95" w:rsidRPr="00712C47" w:rsidRDefault="00EA0F95">
      <w:pPr>
        <w:rPr>
          <w:lang w:val="ru-RU"/>
        </w:rPr>
        <w:sectPr w:rsidR="00EA0F95" w:rsidRPr="00712C4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712C47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Default="00C7497A">
      <w:pPr>
        <w:autoSpaceDE w:val="0"/>
        <w:autoSpaceDN w:val="0"/>
        <w:spacing w:after="0" w:line="230" w:lineRule="auto"/>
      </w:pPr>
      <w:r w:rsidRPr="00712C4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</w:t>
      </w:r>
      <w:r w:rsidRPr="00224B11">
        <w:rPr>
          <w:rFonts w:ascii="Times New Roman" w:eastAsia="Times New Roman" w:hAnsi="Times New Roman"/>
          <w:b/>
          <w:color w:val="000000"/>
          <w:sz w:val="24"/>
          <w:lang w:val="ru-RU"/>
        </w:rPr>
        <w:t>ОБЕСПЕЧЕНИЕ ОБРАЗОВАТЕЛЬ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НОГО ПРОЦЕССА </w:t>
      </w:r>
    </w:p>
    <w:p w:rsidR="00512115" w:rsidRDefault="00C7497A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512115" w:rsidRPr="009C3BCE" w:rsidRDefault="00C7497A">
      <w:pPr>
        <w:autoSpaceDE w:val="0"/>
        <w:autoSpaceDN w:val="0"/>
        <w:spacing w:before="166" w:after="0" w:line="281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Виноградова Н.Ф., Основы духовно-нравственной культуры народов России, 5 класс. Акционерное общество «Издательство «Просвещение»;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вариант:1. Соколов Я. В., Колесов Д. В., Максимов С.В.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Граждановедение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Учебное пособие для учащихся 5 классов. 9- е изд.,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и доп. М.: Научно-методический центр «Гражданин», 2008.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2. Я— гражданин России. Книга для учащихся. 5-7 классы: пособие для учащихся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3. Я гражданин России. Книга для учителя. 5-7 классы: пособие для учителей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59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12115" w:rsidRPr="009C3BCE" w:rsidRDefault="00C7497A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1. Соколов Я. В., Колесов Д. В., Максимов С.В.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Граждановедение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Учебное пособие для учащихся 5 классов. 9- е изд.,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и доп. М.: Научно-методический центр «Гражданин», 2008.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2. Я— гражданин России. Книга для учащихся. 5-7 классы: пособие для учащихся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3. Я гражданин России. Книга для учителя. 5-7 классы: пособие для учителей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59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12115" w:rsidRPr="009C3BCE" w:rsidRDefault="00C7497A">
      <w:pPr>
        <w:autoSpaceDE w:val="0"/>
        <w:autoSpaceDN w:val="0"/>
        <w:spacing w:before="166" w:after="0"/>
        <w:ind w:right="79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musik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vikirdf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pedprospekt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12115" w:rsidRPr="009C3BCE" w:rsidRDefault="00C7497A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Доска, компьютер.</w:t>
      </w:r>
    </w:p>
    <w:p w:rsidR="00512115" w:rsidRPr="009C3BCE" w:rsidRDefault="00C7497A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A0F95" w:rsidRPr="009C3BCE" w:rsidRDefault="00EA0F95" w:rsidP="00EA0F95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ЛИСТ КОРРЕКТИРОВКИ №</w:t>
      </w:r>
    </w:p>
    <w:p w:rsidR="00EA0F95" w:rsidRPr="009C3BCE" w:rsidRDefault="00EA0F95" w:rsidP="00EA0F95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Составлен на основании приказа № </w:t>
      </w:r>
      <w:proofErr w:type="gramStart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от</w:t>
      </w:r>
      <w:proofErr w:type="gramEnd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proofErr w:type="gramStart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О</w:t>
      </w:r>
      <w:proofErr w:type="gramEnd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внесении изменений и дополнений в образовательную программу начального общего, основного  общего и  среднего общ</w:t>
      </w:r>
      <w:r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его образования  на 2023-2024</w:t>
      </w:r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учебный год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EA0F95" w:rsidRPr="009C3BCE" w:rsidRDefault="00EA0F95" w:rsidP="00EA0F95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A0F95" w:rsidRPr="009C3BCE" w:rsidRDefault="00EA0F95" w:rsidP="00EA0F95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Класс:  </w:t>
      </w:r>
      <w:r w:rsidR="00016DCD">
        <w:rPr>
          <w:rFonts w:ascii="Times New Roman" w:eastAsia="Calibri" w:hAnsi="Times New Roman" w:cs="Times New Roman"/>
          <w:sz w:val="28"/>
          <w:szCs w:val="28"/>
          <w:lang w:val="ru-RU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Предмет: ОДНКНР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Учитель: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Рекиян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Е. А.</w:t>
      </w:r>
    </w:p>
    <w:p w:rsidR="00EA0F95" w:rsidRPr="009C3BCE" w:rsidRDefault="00EA0F95" w:rsidP="00EA0F95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3766"/>
        <w:gridCol w:w="1351"/>
        <w:gridCol w:w="3744"/>
      </w:tblGrid>
      <w:tr w:rsidR="00EA0F95" w:rsidRPr="009C3BCE" w:rsidTr="00BB2B9C"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 По плану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Фактически</w:t>
            </w:r>
          </w:p>
        </w:tc>
      </w:tr>
      <w:tr w:rsidR="00EA0F95" w:rsidRPr="009C3BCE" w:rsidTr="00BB2B9C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Тема урока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Тема урока </w:t>
            </w:r>
          </w:p>
        </w:tc>
      </w:tr>
      <w:tr w:rsidR="00EA0F95" w:rsidRPr="009C3BCE" w:rsidTr="00BB2B9C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EA0F95" w:rsidRPr="009C3BCE" w:rsidRDefault="00EA0F95" w:rsidP="00BB2B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EA0F95" w:rsidRPr="009C3BCE" w:rsidTr="00BB2B9C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EA0F95" w:rsidRPr="009C3BCE" w:rsidRDefault="00EA0F95" w:rsidP="00BB2B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EA0F95" w:rsidRPr="009C3BCE" w:rsidTr="00BB2B9C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EA0F95" w:rsidRPr="009C3BCE" w:rsidRDefault="00EA0F95" w:rsidP="00BB2B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95" w:rsidRPr="009C3BCE" w:rsidRDefault="00EA0F95" w:rsidP="00BB2B9C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</w:tbl>
    <w:p w:rsidR="00EA0F95" w:rsidRPr="009C3BCE" w:rsidRDefault="00EA0F95" w:rsidP="00EA0F95">
      <w:pPr>
        <w:spacing w:after="160" w:line="256" w:lineRule="auto"/>
        <w:rPr>
          <w:rFonts w:ascii="Calibri" w:eastAsia="Calibri" w:hAnsi="Calibri" w:cs="Times New Roman"/>
          <w:lang w:val="ru-RU"/>
        </w:rPr>
      </w:pPr>
    </w:p>
    <w:p w:rsidR="009C3BCE" w:rsidRPr="009C3BCE" w:rsidRDefault="009C3BCE" w:rsidP="009C3BCE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C3BCE" w:rsidRPr="009C3BCE" w:rsidRDefault="009C3BCE" w:rsidP="009C3BCE">
      <w:pPr>
        <w:spacing w:after="160" w:line="256" w:lineRule="auto"/>
        <w:jc w:val="center"/>
        <w:rPr>
          <w:rFonts w:ascii="Calibri" w:eastAsia="Calibri" w:hAnsi="Calibri" w:cs="Times New Roman"/>
          <w:sz w:val="24"/>
          <w:lang w:val="ru-RU"/>
        </w:rPr>
      </w:pPr>
    </w:p>
    <w:p w:rsidR="009C3BCE" w:rsidRPr="009C3BCE" w:rsidRDefault="009C3BCE" w:rsidP="009C3BCE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ЛИСТ КОРРЕКТИРОВКИ №</w:t>
      </w:r>
    </w:p>
    <w:p w:rsidR="009C3BCE" w:rsidRPr="009C3BCE" w:rsidRDefault="009C3BCE" w:rsidP="009C3BCE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Составлен на основании приказа № </w:t>
      </w:r>
      <w:proofErr w:type="gramStart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от</w:t>
      </w:r>
      <w:proofErr w:type="gramEnd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proofErr w:type="gramStart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О</w:t>
      </w:r>
      <w:proofErr w:type="gramEnd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внесении изменений и дополнений в образовательную программу начального общего, основного  общего и  среднего общ</w:t>
      </w:r>
      <w:r w:rsidR="00BC6747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его образования  на 2023-2024</w:t>
      </w:r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учебный год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Класс:  </w:t>
      </w:r>
      <w:r w:rsidR="00016DCD">
        <w:rPr>
          <w:rFonts w:ascii="Times New Roman" w:eastAsia="Calibri" w:hAnsi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 w:rsidR="00EA0F9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Start"/>
      <w:r w:rsidR="00EA0F95">
        <w:rPr>
          <w:rFonts w:ascii="Times New Roman" w:eastAsia="Calibri" w:hAnsi="Times New Roman" w:cs="Times New Roman"/>
          <w:sz w:val="28"/>
          <w:szCs w:val="28"/>
          <w:lang w:val="ru-RU"/>
        </w:rPr>
        <w:t>,г</w:t>
      </w:r>
      <w:proofErr w:type="spellEnd"/>
      <w:proofErr w:type="gramEnd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Предмет: ОДНКНР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Учитель: </w:t>
      </w:r>
      <w:proofErr w:type="spellStart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>Рекиян</w:t>
      </w:r>
      <w:proofErr w:type="spellEnd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Е. А.</w:t>
      </w:r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3766"/>
        <w:gridCol w:w="1351"/>
        <w:gridCol w:w="3744"/>
      </w:tblGrid>
      <w:tr w:rsidR="009C3BCE" w:rsidRPr="009C3BCE" w:rsidTr="00273D45"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 По плану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Фактически</w:t>
            </w: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Тема урока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Тема урока </w:t>
            </w: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</w:tbl>
    <w:p w:rsidR="009C3BCE" w:rsidRPr="009C3BCE" w:rsidRDefault="009C3BCE" w:rsidP="009C3BCE">
      <w:pPr>
        <w:spacing w:after="160" w:line="256" w:lineRule="auto"/>
        <w:rPr>
          <w:rFonts w:ascii="Calibri" w:eastAsia="Calibri" w:hAnsi="Calibri" w:cs="Times New Roman"/>
          <w:lang w:val="ru-RU"/>
        </w:rPr>
      </w:pPr>
    </w:p>
    <w:p w:rsidR="009C3BCE" w:rsidRPr="009C3BCE" w:rsidRDefault="009C3BCE" w:rsidP="009C3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7497A" w:rsidRPr="009C3BCE" w:rsidRDefault="00C7497A">
      <w:pPr>
        <w:rPr>
          <w:lang w:val="ru-RU"/>
        </w:rPr>
      </w:pPr>
    </w:p>
    <w:sectPr w:rsidR="00C7497A" w:rsidRPr="009C3BC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54" w:rsidRDefault="00BD1754" w:rsidP="009C3BCE">
      <w:pPr>
        <w:spacing w:after="0" w:line="240" w:lineRule="auto"/>
      </w:pPr>
      <w:r>
        <w:separator/>
      </w:r>
    </w:p>
  </w:endnote>
  <w:endnote w:type="continuationSeparator" w:id="0">
    <w:p w:rsidR="00BD1754" w:rsidRDefault="00BD1754" w:rsidP="009C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54" w:rsidRDefault="00BD1754" w:rsidP="009C3BCE">
      <w:pPr>
        <w:spacing w:after="0" w:line="240" w:lineRule="auto"/>
      </w:pPr>
      <w:r>
        <w:separator/>
      </w:r>
    </w:p>
  </w:footnote>
  <w:footnote w:type="continuationSeparator" w:id="0">
    <w:p w:rsidR="00BD1754" w:rsidRDefault="00BD1754" w:rsidP="009C3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6DCD"/>
    <w:rsid w:val="00034616"/>
    <w:rsid w:val="0006063C"/>
    <w:rsid w:val="000F4AD6"/>
    <w:rsid w:val="0015074B"/>
    <w:rsid w:val="00224B11"/>
    <w:rsid w:val="00273D45"/>
    <w:rsid w:val="0029639D"/>
    <w:rsid w:val="002C0E9B"/>
    <w:rsid w:val="00326F90"/>
    <w:rsid w:val="00453D64"/>
    <w:rsid w:val="00512115"/>
    <w:rsid w:val="005F44D3"/>
    <w:rsid w:val="00712C47"/>
    <w:rsid w:val="009833A5"/>
    <w:rsid w:val="009C3BCE"/>
    <w:rsid w:val="00AA1D8D"/>
    <w:rsid w:val="00B47730"/>
    <w:rsid w:val="00BC6747"/>
    <w:rsid w:val="00BD1754"/>
    <w:rsid w:val="00C7497A"/>
    <w:rsid w:val="00CB0664"/>
    <w:rsid w:val="00D17F13"/>
    <w:rsid w:val="00D23E67"/>
    <w:rsid w:val="00EA0F9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C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C6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C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C6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7DF218-E584-4590-9865-1309A36F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29</Pages>
  <Words>8857</Words>
  <Characters>50487</Characters>
  <Application>Microsoft Office Word</Application>
  <DocSecurity>0</DocSecurity>
  <Lines>420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59226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13</cp:revision>
  <cp:lastPrinted>2023-09-18T11:41:00Z</cp:lastPrinted>
  <dcterms:created xsi:type="dcterms:W3CDTF">2013-12-23T23:15:00Z</dcterms:created>
  <dcterms:modified xsi:type="dcterms:W3CDTF">2023-09-18T12:34:00Z</dcterms:modified>
  <cp:category/>
</cp:coreProperties>
</file>